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EC34B" w14:textId="77777777" w:rsidR="00A74CA5" w:rsidRDefault="00A74CA5" w:rsidP="00A74CA5">
      <w:pPr>
        <w:spacing w:after="0" w:line="360" w:lineRule="auto"/>
        <w:ind w:left="5670"/>
        <w:rPr>
          <w:b/>
        </w:rPr>
      </w:pPr>
    </w:p>
    <w:p w14:paraId="5146F1D5" w14:textId="2F0549C2" w:rsidR="00A74CA5" w:rsidRPr="00B8632F" w:rsidRDefault="00A74CA5" w:rsidP="00A74CA5">
      <w:pPr>
        <w:spacing w:after="0" w:line="240" w:lineRule="auto"/>
        <w:rPr>
          <w:rFonts w:ascii="Arial" w:hAnsi="Arial" w:cs="Arial"/>
        </w:rPr>
      </w:pPr>
      <w:r w:rsidRPr="00B8632F">
        <w:rPr>
          <w:rFonts w:ascii="Arial" w:hAnsi="Arial" w:cs="Arial"/>
        </w:rPr>
        <w:t>....................................</w:t>
      </w:r>
      <w:r w:rsidR="00B8632F">
        <w:rPr>
          <w:rFonts w:ascii="Arial" w:hAnsi="Arial" w:cs="Arial"/>
        </w:rPr>
        <w:t>............</w:t>
      </w:r>
      <w:r w:rsidRPr="00B8632F">
        <w:rPr>
          <w:rFonts w:ascii="Arial" w:hAnsi="Arial" w:cs="Arial"/>
        </w:rPr>
        <w:t xml:space="preserve">                                                 ..................................................</w:t>
      </w:r>
    </w:p>
    <w:p w14:paraId="594A2AE2" w14:textId="0E02B6D2" w:rsidR="00B8632F" w:rsidRDefault="00A74CA5" w:rsidP="00A74CA5">
      <w:pPr>
        <w:spacing w:line="240" w:lineRule="auto"/>
        <w:rPr>
          <w:rFonts w:ascii="Arial" w:hAnsi="Arial" w:cs="Arial"/>
          <w:sz w:val="18"/>
          <w:szCs w:val="18"/>
        </w:rPr>
      </w:pPr>
      <w:r w:rsidRPr="00B8632F">
        <w:rPr>
          <w:rFonts w:ascii="Arial" w:hAnsi="Arial" w:cs="Arial"/>
          <w:sz w:val="18"/>
          <w:szCs w:val="18"/>
        </w:rPr>
        <w:t>imię i nazwisko osoby</w:t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="00B8632F">
        <w:rPr>
          <w:rFonts w:ascii="Arial" w:hAnsi="Arial" w:cs="Arial"/>
          <w:sz w:val="18"/>
          <w:szCs w:val="18"/>
        </w:rPr>
        <w:tab/>
      </w:r>
      <w:r w:rsidRPr="00B8632F">
        <w:rPr>
          <w:rFonts w:ascii="Arial" w:hAnsi="Arial" w:cs="Arial"/>
          <w:sz w:val="18"/>
          <w:szCs w:val="18"/>
        </w:rPr>
        <w:t xml:space="preserve"> </w:t>
      </w:r>
      <w:r w:rsidR="00B8632F" w:rsidRPr="00B8632F">
        <w:rPr>
          <w:rFonts w:ascii="Arial" w:hAnsi="Arial" w:cs="Arial"/>
          <w:sz w:val="18"/>
          <w:szCs w:val="18"/>
        </w:rPr>
        <w:t>miejscowość i data</w:t>
      </w:r>
    </w:p>
    <w:p w14:paraId="29B84D33" w14:textId="010FF4A7" w:rsidR="00A74CA5" w:rsidRPr="00B8632F" w:rsidRDefault="00A74CA5" w:rsidP="00A74CA5">
      <w:pPr>
        <w:spacing w:line="240" w:lineRule="auto"/>
        <w:rPr>
          <w:rFonts w:ascii="Arial" w:hAnsi="Arial" w:cs="Arial"/>
          <w:sz w:val="18"/>
          <w:szCs w:val="18"/>
        </w:rPr>
      </w:pPr>
      <w:r w:rsidRPr="00B8632F">
        <w:rPr>
          <w:rFonts w:ascii="Arial" w:hAnsi="Arial" w:cs="Arial"/>
          <w:sz w:val="18"/>
          <w:szCs w:val="18"/>
        </w:rPr>
        <w:t xml:space="preserve">składającej oświadczenie                                                           </w:t>
      </w:r>
    </w:p>
    <w:p w14:paraId="560E1F33" w14:textId="77777777" w:rsidR="00B8632F" w:rsidRDefault="00A74CA5" w:rsidP="00B8632F">
      <w:pPr>
        <w:spacing w:after="0" w:line="240" w:lineRule="auto"/>
        <w:rPr>
          <w:rFonts w:ascii="Arial" w:hAnsi="Arial" w:cs="Arial"/>
        </w:rPr>
      </w:pPr>
      <w:r w:rsidRPr="00B8632F">
        <w:rPr>
          <w:rFonts w:ascii="Arial" w:hAnsi="Arial" w:cs="Arial"/>
        </w:rPr>
        <w:t>................................................</w:t>
      </w:r>
    </w:p>
    <w:p w14:paraId="3F9ABC2B" w14:textId="5587CE9C" w:rsidR="00A74CA5" w:rsidRDefault="00A74CA5" w:rsidP="00B8632F">
      <w:pPr>
        <w:spacing w:after="0" w:line="240" w:lineRule="auto"/>
        <w:rPr>
          <w:rFonts w:ascii="Arial" w:hAnsi="Arial" w:cs="Arial"/>
          <w:sz w:val="18"/>
        </w:rPr>
      </w:pPr>
      <w:r w:rsidRPr="00B8632F">
        <w:rPr>
          <w:rFonts w:ascii="Arial" w:hAnsi="Arial" w:cs="Arial"/>
          <w:sz w:val="20"/>
        </w:rPr>
        <w:t xml:space="preserve"> </w:t>
      </w:r>
      <w:r w:rsidRPr="00B8632F">
        <w:rPr>
          <w:rFonts w:ascii="Arial" w:hAnsi="Arial" w:cs="Arial"/>
          <w:sz w:val="18"/>
        </w:rPr>
        <w:t>miejsce zamieszkania</w:t>
      </w:r>
    </w:p>
    <w:p w14:paraId="2BFD9139" w14:textId="77777777" w:rsidR="00B8632F" w:rsidRPr="00B8632F" w:rsidRDefault="00B8632F" w:rsidP="00B8632F">
      <w:pPr>
        <w:spacing w:after="0" w:line="240" w:lineRule="auto"/>
        <w:rPr>
          <w:rFonts w:ascii="Arial" w:hAnsi="Arial" w:cs="Arial"/>
        </w:rPr>
      </w:pPr>
    </w:p>
    <w:p w14:paraId="2E31991C" w14:textId="46D00209" w:rsidR="00A74CA5" w:rsidRDefault="00A74CA5" w:rsidP="00A74CA5">
      <w:pPr>
        <w:spacing w:after="0" w:line="240" w:lineRule="auto"/>
        <w:rPr>
          <w:rFonts w:ascii="Arial" w:hAnsi="Arial" w:cs="Arial"/>
        </w:rPr>
      </w:pPr>
      <w:r w:rsidRPr="00B8632F">
        <w:rPr>
          <w:rFonts w:ascii="Arial" w:hAnsi="Arial" w:cs="Arial"/>
        </w:rPr>
        <w:t>…………………………………</w:t>
      </w:r>
    </w:p>
    <w:p w14:paraId="4C05CA85" w14:textId="77777777" w:rsidR="00B8632F" w:rsidRPr="00B8632F" w:rsidRDefault="00B8632F" w:rsidP="00B8632F">
      <w:pPr>
        <w:spacing w:after="0" w:line="240" w:lineRule="auto"/>
        <w:rPr>
          <w:rFonts w:ascii="Arial" w:hAnsi="Arial" w:cs="Arial"/>
          <w:sz w:val="20"/>
        </w:rPr>
      </w:pPr>
      <w:r w:rsidRPr="00B8632F">
        <w:rPr>
          <w:rFonts w:ascii="Arial" w:hAnsi="Arial" w:cs="Arial"/>
          <w:sz w:val="18"/>
        </w:rPr>
        <w:t>PESEL</w:t>
      </w:r>
      <w:r w:rsidRPr="00B8632F">
        <w:rPr>
          <w:rFonts w:ascii="Arial" w:hAnsi="Arial" w:cs="Arial"/>
          <w:sz w:val="20"/>
        </w:rPr>
        <w:t xml:space="preserve"> </w:t>
      </w:r>
    </w:p>
    <w:p w14:paraId="00ADB01F" w14:textId="671B4BC2" w:rsidR="00A74CA5" w:rsidRPr="00384B3A" w:rsidRDefault="00A74CA5" w:rsidP="00B8632F">
      <w:pPr>
        <w:spacing w:after="0" w:line="240" w:lineRule="auto"/>
        <w:jc w:val="center"/>
        <w:rPr>
          <w:b/>
          <w:sz w:val="32"/>
          <w:szCs w:val="32"/>
        </w:rPr>
      </w:pPr>
      <w:r w:rsidRPr="00384B3A">
        <w:rPr>
          <w:b/>
          <w:sz w:val="32"/>
          <w:szCs w:val="32"/>
        </w:rPr>
        <w:t>Oświadczenie</w:t>
      </w:r>
    </w:p>
    <w:p w14:paraId="224A455E" w14:textId="77777777" w:rsidR="00A74CA5" w:rsidRDefault="00A74CA5" w:rsidP="00A74CA5">
      <w:pPr>
        <w:spacing w:after="0"/>
      </w:pPr>
    </w:p>
    <w:p w14:paraId="1653F228" w14:textId="77777777" w:rsidR="00A74CA5" w:rsidRPr="00B8632F" w:rsidRDefault="00A74CA5" w:rsidP="00B8632F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8632F">
        <w:rPr>
          <w:rFonts w:ascii="Arial" w:hAnsi="Arial" w:cs="Arial"/>
        </w:rPr>
        <w:t>Oświadczam, że nie jestem lub nie byłem/am  pozbawiony/a władzy rodzicielskiej, a także władza rodzicielska nigdy nie została mi zawieszona ani ograniczona.</w:t>
      </w:r>
    </w:p>
    <w:p w14:paraId="2D7DA0B1" w14:textId="031672A7" w:rsidR="00A74CA5" w:rsidRPr="00B8632F" w:rsidRDefault="00A74CA5" w:rsidP="00B8632F">
      <w:pPr>
        <w:spacing w:before="240" w:after="0" w:line="276" w:lineRule="auto"/>
        <w:ind w:left="467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..…......................................................</w:t>
      </w:r>
    </w:p>
    <w:p w14:paraId="478A7251" w14:textId="1CE4BFDC" w:rsidR="00A74CA5" w:rsidRPr="00B8632F" w:rsidRDefault="00A74CA5" w:rsidP="00B8632F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 xml:space="preserve">/ podpis osoby składającej oświadczenie </w:t>
      </w:r>
      <w:r w:rsidR="00B8632F">
        <w:rPr>
          <w:rFonts w:ascii="Arial" w:hAnsi="Arial" w:cs="Arial"/>
          <w:sz w:val="24"/>
          <w:szCs w:val="24"/>
        </w:rPr>
        <w:t>/</w:t>
      </w:r>
    </w:p>
    <w:p w14:paraId="25505E9D" w14:textId="77777777" w:rsidR="00A74CA5" w:rsidRPr="00B8632F" w:rsidRDefault="00A74CA5" w:rsidP="00B8632F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8632F">
        <w:rPr>
          <w:rFonts w:ascii="Arial" w:hAnsi="Arial" w:cs="Arial"/>
        </w:rPr>
        <w:t xml:space="preserve">Oświadczam, że 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sąd. * </w:t>
      </w:r>
    </w:p>
    <w:p w14:paraId="174A6C47" w14:textId="0EA12E65" w:rsidR="00A74CA5" w:rsidRPr="00B8632F" w:rsidRDefault="00A74CA5" w:rsidP="00B8632F">
      <w:pPr>
        <w:spacing w:before="240" w:after="0" w:line="276" w:lineRule="auto"/>
        <w:ind w:left="467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……..….....................................................</w:t>
      </w:r>
    </w:p>
    <w:p w14:paraId="1D289EF6" w14:textId="77777777" w:rsidR="00A74CA5" w:rsidRPr="00B8632F" w:rsidRDefault="00A74CA5" w:rsidP="00B8632F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/ podpis osoby składającej oświadczenie /</w:t>
      </w:r>
    </w:p>
    <w:p w14:paraId="3A66FB90" w14:textId="77777777" w:rsidR="00A74CA5" w:rsidRPr="00B8632F" w:rsidRDefault="00A74CA5" w:rsidP="00B8632F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8632F">
        <w:rPr>
          <w:rFonts w:ascii="Arial" w:hAnsi="Arial" w:cs="Arial"/>
        </w:rPr>
        <w:t xml:space="preserve">Oświadczam, że nie byłem/byłam skazany/skazana prawomocnym wyrokiem sądu za umyślne przestępstwo ścigane z oskarżenia publicznego lub umyślne przestępstwo skarbowe. </w:t>
      </w:r>
    </w:p>
    <w:p w14:paraId="1BCDA5FF" w14:textId="03DAD23D" w:rsidR="008E4B00" w:rsidRPr="00B8632F" w:rsidRDefault="008E4B00" w:rsidP="00B8632F">
      <w:pPr>
        <w:pStyle w:val="Akapitzlist"/>
        <w:spacing w:line="276" w:lineRule="auto"/>
        <w:ind w:left="4678"/>
        <w:rPr>
          <w:rFonts w:ascii="Arial" w:hAnsi="Arial" w:cs="Arial"/>
        </w:rPr>
      </w:pPr>
      <w:r w:rsidRPr="00B8632F">
        <w:rPr>
          <w:rFonts w:ascii="Arial" w:hAnsi="Arial" w:cs="Arial"/>
        </w:rPr>
        <w:t>……..….....................................................</w:t>
      </w:r>
    </w:p>
    <w:p w14:paraId="3B65E394" w14:textId="77777777" w:rsidR="008E4B00" w:rsidRPr="00B8632F" w:rsidRDefault="008E4B00" w:rsidP="00B8632F">
      <w:pPr>
        <w:spacing w:line="276" w:lineRule="auto"/>
        <w:ind w:left="3540" w:firstLine="708"/>
        <w:rPr>
          <w:rFonts w:ascii="Arial" w:hAnsi="Arial" w:cs="Arial"/>
        </w:rPr>
      </w:pPr>
      <w:r w:rsidRPr="00B8632F">
        <w:rPr>
          <w:rFonts w:ascii="Arial" w:hAnsi="Arial" w:cs="Arial"/>
        </w:rPr>
        <w:t>/ podpis osoby składającej oświadczenie /</w:t>
      </w:r>
    </w:p>
    <w:p w14:paraId="4ED88A98" w14:textId="77777777" w:rsidR="008E4B00" w:rsidRPr="00B8632F" w:rsidRDefault="008E4B00" w:rsidP="00B8632F">
      <w:pPr>
        <w:pStyle w:val="Akapitzlist"/>
        <w:suppressAutoHyphens w:val="0"/>
        <w:spacing w:line="276" w:lineRule="auto"/>
        <w:ind w:left="720"/>
        <w:contextualSpacing/>
        <w:jc w:val="both"/>
        <w:rPr>
          <w:rFonts w:ascii="Arial" w:hAnsi="Arial" w:cs="Arial"/>
        </w:rPr>
      </w:pPr>
    </w:p>
    <w:p w14:paraId="6449BD49" w14:textId="77777777" w:rsidR="008E4B00" w:rsidRPr="00B8632F" w:rsidRDefault="008E4B00" w:rsidP="00B8632F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8632F">
        <w:rPr>
          <w:rFonts w:ascii="Arial" w:hAnsi="Arial" w:cs="Arial"/>
        </w:rPr>
        <w:t>Nie figuruje w bazie danych Rejestru Sprawców Przestępstw na Tle Seksualnym z dostępem ograniczonym.</w:t>
      </w:r>
    </w:p>
    <w:p w14:paraId="7BEF9213" w14:textId="7CC023CE" w:rsidR="00A74CA5" w:rsidRPr="00B8632F" w:rsidRDefault="00A74CA5" w:rsidP="00B8632F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……..….....................................................</w:t>
      </w:r>
    </w:p>
    <w:p w14:paraId="30C3ED12" w14:textId="1D36319D" w:rsidR="00A74CA5" w:rsidRPr="00B8632F" w:rsidRDefault="00A74CA5" w:rsidP="00B8632F">
      <w:pPr>
        <w:spacing w:line="276" w:lineRule="auto"/>
        <w:ind w:left="3970" w:firstLine="708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 xml:space="preserve">/ podpis osoby składającej oświadczenie </w:t>
      </w:r>
    </w:p>
    <w:p w14:paraId="676AA347" w14:textId="77777777" w:rsidR="00A74CA5" w:rsidRPr="00B8632F" w:rsidRDefault="00A74CA5" w:rsidP="00B863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06CF89" w14:textId="77777777" w:rsidR="00A74CA5" w:rsidRPr="00B8632F" w:rsidRDefault="00A74CA5" w:rsidP="00B863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Oświadczenie składam pod odpowiedzialnością karną wynikającą z art. 233 § 1 Kodeksu Karnego:</w:t>
      </w:r>
    </w:p>
    <w:p w14:paraId="2B1078D2" w14:textId="77777777" w:rsidR="00A74CA5" w:rsidRPr="00B8632F" w:rsidRDefault="00A74CA5" w:rsidP="00B863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“Kto, składając zeznanie mające służyć za dowód w postępowaniu sądowym lub innym postępowaniu prowadzonym   na   podstawie   ustawy,  zeznaje   nieprawdę  lub  zataja  prawdę, podlega   karze   pozbawienia wolności do lat 3”.</w:t>
      </w:r>
    </w:p>
    <w:p w14:paraId="31F7D719" w14:textId="77777777" w:rsidR="00A74CA5" w:rsidRPr="00B8632F" w:rsidRDefault="00A74CA5" w:rsidP="00B863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03A683" w14:textId="77777777" w:rsidR="00FA74E5" w:rsidRPr="00B8632F" w:rsidRDefault="00A74CA5" w:rsidP="00B8632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8632F">
        <w:rPr>
          <w:rFonts w:ascii="Arial" w:hAnsi="Arial" w:cs="Arial"/>
          <w:sz w:val="24"/>
          <w:szCs w:val="24"/>
        </w:rPr>
        <w:t>*  Niepotrzebne skreślić</w:t>
      </w:r>
    </w:p>
    <w:sectPr w:rsidR="00FA74E5" w:rsidRPr="00B8632F" w:rsidSect="007E32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D5835" w14:textId="77777777" w:rsidR="00566FEC" w:rsidRDefault="00566FEC" w:rsidP="00CD5B4E">
      <w:pPr>
        <w:spacing w:after="0" w:line="240" w:lineRule="auto"/>
      </w:pPr>
      <w:r>
        <w:separator/>
      </w:r>
    </w:p>
  </w:endnote>
  <w:endnote w:type="continuationSeparator" w:id="0">
    <w:p w14:paraId="57F15F56" w14:textId="77777777" w:rsidR="00566FEC" w:rsidRDefault="00566FEC" w:rsidP="00CD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FA33" w14:textId="77777777" w:rsidR="00A4643D" w:rsidRDefault="00A464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A4FE" w14:textId="77777777" w:rsidR="00A4643D" w:rsidRDefault="00A464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9217" w14:textId="77777777" w:rsidR="00A06DFC" w:rsidRPr="00CD5B4E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0D66237B" wp14:editId="226BD258">
          <wp:simplePos x="0" y="0"/>
          <wp:positionH relativeFrom="margin">
            <wp:posOffset>-186055</wp:posOffset>
          </wp:positionH>
          <wp:positionV relativeFrom="margin">
            <wp:posOffset>8943975</wp:posOffset>
          </wp:positionV>
          <wp:extent cx="676275" cy="67627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61102_376465042408220_2093046227_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7DAA">
      <w:rPr>
        <w:sz w:val="18"/>
        <w:szCs w:val="18"/>
        <w:u w:val="single"/>
      </w:rPr>
      <w:t>Realizator projektu</w:t>
    </w:r>
    <w:r>
      <w:rPr>
        <w:sz w:val="18"/>
        <w:szCs w:val="18"/>
      </w:rPr>
      <w:t>:</w:t>
    </w:r>
  </w:p>
  <w:p w14:paraId="070C4DF5" w14:textId="77777777" w:rsidR="00A06DFC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sz w:val="18"/>
        <w:szCs w:val="18"/>
      </w:rPr>
      <w:t>Stowarzyszenie Rodziców i Przyjaciół Osób Niepełnosprawnych PRZYSTAŃ</w:t>
    </w:r>
  </w:p>
  <w:p w14:paraId="7E175C0F" w14:textId="77777777" w:rsidR="00A06DFC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sz w:val="18"/>
        <w:szCs w:val="18"/>
      </w:rPr>
      <w:t>u</w:t>
    </w:r>
    <w:r w:rsidRPr="00CD5B4E">
      <w:rPr>
        <w:sz w:val="18"/>
        <w:szCs w:val="18"/>
      </w:rPr>
      <w:t>l</w:t>
    </w:r>
    <w:r>
      <w:rPr>
        <w:sz w:val="18"/>
        <w:szCs w:val="18"/>
      </w:rPr>
      <w:t>. Żeromskiego 1, 97-400 Bełchatów tel. 516045260,</w:t>
    </w:r>
  </w:p>
  <w:p w14:paraId="6133A428" w14:textId="77777777" w:rsidR="00A06DFC" w:rsidRPr="00A4643D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 w:rsidRPr="00A4643D">
      <w:rPr>
        <w:sz w:val="18"/>
        <w:szCs w:val="18"/>
      </w:rPr>
      <w:t>e-mail: biuro@przystań.belchatow.pl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1B53" w14:textId="77777777" w:rsidR="00566FEC" w:rsidRDefault="00566FEC" w:rsidP="00CD5B4E">
      <w:pPr>
        <w:spacing w:after="0" w:line="240" w:lineRule="auto"/>
      </w:pPr>
      <w:r>
        <w:separator/>
      </w:r>
    </w:p>
  </w:footnote>
  <w:footnote w:type="continuationSeparator" w:id="0">
    <w:p w14:paraId="4B0D6D88" w14:textId="77777777" w:rsidR="00566FEC" w:rsidRDefault="00566FEC" w:rsidP="00CD5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1228" w14:textId="77777777" w:rsidR="00A4643D" w:rsidRDefault="00A464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0155" w14:textId="77777777" w:rsidR="00A4643D" w:rsidRDefault="00A464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5D45" w14:textId="7948AE9D" w:rsidR="00A4643D" w:rsidRDefault="00BE1F64">
    <w:pPr>
      <w:pStyle w:val="Nagwek"/>
    </w:pPr>
    <w:r>
      <w:rPr>
        <w:noProof/>
      </w:rPr>
      <w:drawing>
        <wp:inline distT="0" distB="0" distL="0" distR="0" wp14:anchorId="53AAF85C" wp14:editId="2DAEAB4F">
          <wp:extent cx="5760720" cy="582295"/>
          <wp:effectExtent l="0" t="0" r="0" b="8255"/>
          <wp:docPr id="1391764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42F404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4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5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1"/>
    <w:multiLevelType w:val="multilevel"/>
    <w:tmpl w:val="8FF096E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" w15:restartNumberingAfterBreak="0">
    <w:nsid w:val="070B5D66"/>
    <w:multiLevelType w:val="multilevel"/>
    <w:tmpl w:val="248A13B2"/>
    <w:name w:val="WW8Num5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0E2C6767"/>
    <w:multiLevelType w:val="hybridMultilevel"/>
    <w:tmpl w:val="6BFCF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270DD"/>
    <w:multiLevelType w:val="multilevel"/>
    <w:tmpl w:val="8938B0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196043823">
    <w:abstractNumId w:val="9"/>
  </w:num>
  <w:num w:numId="2" w16cid:durableId="1413695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0807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339299">
    <w:abstractNumId w:val="2"/>
  </w:num>
  <w:num w:numId="5" w16cid:durableId="228149823">
    <w:abstractNumId w:val="6"/>
  </w:num>
  <w:num w:numId="6" w16cid:durableId="1336493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5724241">
    <w:abstractNumId w:val="3"/>
    <w:lvlOverride w:ilvl="0">
      <w:startOverride w:val="1"/>
    </w:lvlOverride>
  </w:num>
  <w:num w:numId="8" w16cid:durableId="1157258315">
    <w:abstractNumId w:val="4"/>
    <w:lvlOverride w:ilvl="0">
      <w:startOverride w:val="1"/>
    </w:lvlOverride>
  </w:num>
  <w:num w:numId="9" w16cid:durableId="325672300">
    <w:abstractNumId w:val="10"/>
  </w:num>
  <w:num w:numId="10" w16cid:durableId="895554029">
    <w:abstractNumId w:val="7"/>
  </w:num>
  <w:num w:numId="11" w16cid:durableId="6437760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963"/>
    <w:rsid w:val="00055378"/>
    <w:rsid w:val="00061B01"/>
    <w:rsid w:val="000B7DAA"/>
    <w:rsid w:val="000D2E3D"/>
    <w:rsid w:val="000D6C61"/>
    <w:rsid w:val="00193963"/>
    <w:rsid w:val="0020580F"/>
    <w:rsid w:val="002069F3"/>
    <w:rsid w:val="0022404E"/>
    <w:rsid w:val="002B5800"/>
    <w:rsid w:val="00302CF0"/>
    <w:rsid w:val="00372E3B"/>
    <w:rsid w:val="00383F64"/>
    <w:rsid w:val="003D2306"/>
    <w:rsid w:val="003D7BCF"/>
    <w:rsid w:val="003D7F1A"/>
    <w:rsid w:val="0042125E"/>
    <w:rsid w:val="004362FE"/>
    <w:rsid w:val="00441C4C"/>
    <w:rsid w:val="0045347F"/>
    <w:rsid w:val="00466E03"/>
    <w:rsid w:val="0048479B"/>
    <w:rsid w:val="004D48A6"/>
    <w:rsid w:val="00507B23"/>
    <w:rsid w:val="00566FEC"/>
    <w:rsid w:val="00590CF6"/>
    <w:rsid w:val="005B722C"/>
    <w:rsid w:val="0062193F"/>
    <w:rsid w:val="00692A17"/>
    <w:rsid w:val="006A669D"/>
    <w:rsid w:val="006C3EF9"/>
    <w:rsid w:val="006F26AF"/>
    <w:rsid w:val="00726880"/>
    <w:rsid w:val="007E32BD"/>
    <w:rsid w:val="00830FB2"/>
    <w:rsid w:val="0086454B"/>
    <w:rsid w:val="008E3070"/>
    <w:rsid w:val="008E4B00"/>
    <w:rsid w:val="0099639E"/>
    <w:rsid w:val="00A06DFC"/>
    <w:rsid w:val="00A4643D"/>
    <w:rsid w:val="00A74CA5"/>
    <w:rsid w:val="00A76AEE"/>
    <w:rsid w:val="00A94ECA"/>
    <w:rsid w:val="00AC25C3"/>
    <w:rsid w:val="00AF6305"/>
    <w:rsid w:val="00B01054"/>
    <w:rsid w:val="00B051DC"/>
    <w:rsid w:val="00B46781"/>
    <w:rsid w:val="00B8632F"/>
    <w:rsid w:val="00BD6F36"/>
    <w:rsid w:val="00BE1F64"/>
    <w:rsid w:val="00C20035"/>
    <w:rsid w:val="00C332B8"/>
    <w:rsid w:val="00CD5B4E"/>
    <w:rsid w:val="00D55F11"/>
    <w:rsid w:val="00D626C1"/>
    <w:rsid w:val="00DA4BA4"/>
    <w:rsid w:val="00DA79BE"/>
    <w:rsid w:val="00E27720"/>
    <w:rsid w:val="00E46E99"/>
    <w:rsid w:val="00E94D16"/>
    <w:rsid w:val="00EB4294"/>
    <w:rsid w:val="00F66760"/>
    <w:rsid w:val="00F9553F"/>
    <w:rsid w:val="00F975A7"/>
    <w:rsid w:val="00FA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AF04"/>
  <w15:docId w15:val="{087387F4-CA11-4055-A181-1A7EB0B7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DF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character" w:customStyle="1" w:styleId="Znakiprzypiswdolnych">
    <w:name w:val="Znaki przypisów dolnych"/>
    <w:rsid w:val="00A06DFC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A06DFC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06DFC"/>
    <w:rPr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06DFC"/>
    <w:rPr>
      <w:rFonts w:ascii="Calibri" w:eastAsia="Times New Roman" w:hAnsi="Calibri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06DFC"/>
    <w:pPr>
      <w:suppressAutoHyphens/>
      <w:spacing w:after="0" w:line="240" w:lineRule="auto"/>
      <w:ind w:left="708"/>
    </w:pPr>
    <w:rPr>
      <w:rFonts w:ascii="Calibri" w:eastAsia="Times New Roman" w:hAnsi="Calibri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3</cp:revision>
  <cp:lastPrinted>2024-01-29T13:57:00Z</cp:lastPrinted>
  <dcterms:created xsi:type="dcterms:W3CDTF">2024-06-25T11:14:00Z</dcterms:created>
  <dcterms:modified xsi:type="dcterms:W3CDTF">2026-02-27T12:31:00Z</dcterms:modified>
</cp:coreProperties>
</file>